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566814" name="419598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916212" name="41959890-ce94-11f0-908a-dfb97747e97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254712" name="5a6add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4860831" name="5a6add80-ce94-11f0-908a-dfb97747e97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1534759728" name="6f5f65d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443540" name="6f5f65d0-ce94-11f0-908a-dfb97747e97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0776746" name="7a5d93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143116" name="7a5d9380-ce94-11f0-908a-dfb97747e97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50407" name="b9bcdf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1654232" name="b9bcdf90-ce94-11f0-908a-dfb97747e97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4798540" name="059ab7c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014384" name="059ab7c0-ce95-11f0-908a-dfb97747e97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3974056" name="703759d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784643" name="703759d0-ce95-11f0-908a-dfb97747e97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alle Schlafzimner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8975705" name="25ae46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409378" name="25ae46c0-ce96-11f0-908a-dfb97747e97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7361033" name="917203b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807516" name="917203b0-ce96-11f0-908a-dfb97747e97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0698754" name="37a52a0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902621" name="37a52a00-ce97-11f0-908a-dfb97747e97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7231335" name="494ef42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4502938" name="494ef420-ce97-11f0-908a-dfb97747e9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7600915" name="57db2a9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9602619" name="57db2a90-ce97-11f0-908a-dfb97747e97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4594103" name="66507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3454828" name="66507da0-ce97-11f0-908a-dfb97747e97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330675" name="36b9ea3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217811" name="36b9ea30-ce98-11f0-908a-dfb97747e97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7619892" name="4a19c8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444322" name="4a19c8c0-ce98-11f0-908a-dfb97747e97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579210" name="5ecb7bb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4847275" name="5ecb7bb0-ce98-11f0-908a-dfb97747e97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0574807" name="be59ea8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6278715" name="be59ea80-ce98-11f0-908a-dfb97747e97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8876605" name="9e30c5c0-ce99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550236" name="9e30c5c0-ce99-11f0-908a-dfb97747e97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8762853" name="a1ab02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4893003" name="a1ab02f0-ce9a-11f0-908a-dfb97747e97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3463764" name="b17e5f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045953" name="b17e5f60-ce9a-11f0-908a-dfb97747e97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6811810" name="c59be8a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445513" name="c59be8a0-ce9a-11f0-908a-dfb97747e97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1647229" name="f0453c0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566939" name="f0453c00-ce9a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9064483" name="015c3c0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2831731" name="015c3c00-ce9b-11f0-908a-dfb97747e97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6497194" name="5a217ed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5237765" name="5a217ed0-ce9c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0845249" name="6ee7cb3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3022430" name="6ee7cb30-ce9c-11f0-908a-dfb97747e97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457365" name="ce44549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058446" name="ce445490-ce9c-11f0-908a-dfb97747e97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3861161" name="0a077c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6760350" name="0a077c30-ce9f-11f0-908a-dfb97747e97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Gartenhaus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3059235" name="4be6bc6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7539128" name="4be6bc60-ce9f-11f0-908a-dfb97747e97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7891601" name="6f1897d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168013" name="6f1897d0-ce9f-11f0-908a-dfb97747e97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2646118" name="23ba0c5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4020364" name="23ba0c50-cea0-11f0-908a-dfb97747e97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Fensterkitt </w:t>
            </w:r>
          </w:p>
        </w:tc>
        <w:tc>
          <w:p>
            <w:pPr>
              <w:spacing w:before="0" w:after="0" w:line="240" w:lineRule="auto"/>
            </w:pPr>
            <w:r>
              <w:t>Fensterflügel</w:t>
            </w:r>
          </w:p>
        </w:tc>
        <w:tc>
          <w:p>
            <w:pPr>
              <w:spacing w:before="0" w:after="0" w:line="240" w:lineRule="auto"/>
            </w:pPr>
            <w:r>
              <w:t>Fensterkitt 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0495877" name="fe1825d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889148" name="fe1825d0-cea0-11f0-908a-dfb97747e97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  <w:p>
            <w:pPr>
              <w:spacing w:before="0" w:after="0" w:line="240" w:lineRule="auto"/>
            </w:pPr>
            <w:r>
              <w:t>UG -DG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8818749" name="173c9c3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7774744" name="173c9c30-cea1-11f0-908a-dfb97747e97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Gartenhaus / Sitzplatz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1304101599" name="9fbf0d4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4078324" name="9fbf0d40-cea1-11f0-908a-dfb97747e97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Veloraum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Dach / 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0613655" name="cffdab1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2814599" name="cffdab10-cea1-11f0-908a-dfb97747e97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2440533" name="07a721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697447" name="07a72130-cea3-11f0-908a-dfb97747e97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7235156" name="f75a599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837019" name="f75a5990-cea3-11f0-908a-dfb97747e97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Hömelstrasse 12, 8636 Wald</w:t>
          </w:r>
        </w:p>
        <w:p>
          <w:pPr>
            <w:spacing w:before="0" w:after="0"/>
          </w:pPr>
          <w:r>
            <w:t>588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